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921E3" w14:textId="7BF7C019" w:rsidR="00ED4284" w:rsidRPr="00ED4284" w:rsidRDefault="00ED4284" w:rsidP="00ED4284">
      <w:pPr>
        <w:pStyle w:val="Heading2"/>
        <w:rPr>
          <w:lang w:val="en-GB"/>
        </w:rPr>
      </w:pPr>
    </w:p>
    <w:p w14:paraId="796D905D" w14:textId="7DF7FC4E" w:rsidR="009B77C6" w:rsidRDefault="00ED4284">
      <w:pPr>
        <w:pStyle w:val="Heading2"/>
      </w:pPr>
      <w:r w:rsidRPr="00ED4284">
        <w:rPr>
          <w:lang w:val="en-GB"/>
        </w:rPr>
        <w:drawing>
          <wp:inline distT="0" distB="0" distL="0" distR="0" wp14:anchorId="2D972802" wp14:editId="1AE6AF51">
            <wp:extent cx="943970" cy="790575"/>
            <wp:effectExtent l="0" t="0" r="8890" b="0"/>
            <wp:docPr id="15071881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33" cy="799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51C13" w14:textId="603F16DC" w:rsidR="009B77C6" w:rsidRPr="009B77C6" w:rsidRDefault="009B77C6">
      <w:pPr>
        <w:pStyle w:val="Heading2"/>
        <w:rPr>
          <w:color w:val="EE0000"/>
        </w:rPr>
      </w:pPr>
      <w:r w:rsidRPr="009B77C6">
        <w:rPr>
          <w:color w:val="EE0000"/>
        </w:rPr>
        <w:t>LENDER LOGO HERE</w:t>
      </w:r>
      <w:r>
        <w:rPr>
          <w:color w:val="EE0000"/>
        </w:rPr>
        <w:t xml:space="preserve"> - CRIBSHEET</w:t>
      </w:r>
    </w:p>
    <w:p w14:paraId="6D0C2C7E" w14:textId="7B48417C" w:rsidR="00C36E88" w:rsidRDefault="00000000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36E88" w14:paraId="1E630693" w14:textId="77777777">
        <w:tc>
          <w:tcPr>
            <w:tcW w:w="8640" w:type="dxa"/>
          </w:tcPr>
          <w:p w14:paraId="0713D1C4" w14:textId="77777777" w:rsidR="00C36E88" w:rsidRDefault="00000000">
            <w:r>
              <w:t>Invoice Address</w:t>
            </w:r>
          </w:p>
        </w:tc>
      </w:tr>
      <w:tr w:rsidR="00C36E88" w14:paraId="1272D06F" w14:textId="77777777">
        <w:tc>
          <w:tcPr>
            <w:tcW w:w="8640" w:type="dxa"/>
          </w:tcPr>
          <w:p w14:paraId="57FFFBFC" w14:textId="29EBB67C" w:rsidR="00C36E88" w:rsidRDefault="00ED4284">
            <w:r w:rsidRPr="00ED4284">
              <w:t>Swiftfund 3rd Floor Stamford Green 33 Stamford Street Altrincham WA14 1ES</w:t>
            </w:r>
          </w:p>
        </w:tc>
      </w:tr>
    </w:tbl>
    <w:p w14:paraId="59B2FCA7" w14:textId="77777777" w:rsidR="00C36E88" w:rsidRDefault="00000000">
      <w:pPr>
        <w:pStyle w:val="Heading2"/>
      </w:pPr>
      <w: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2876"/>
        <w:gridCol w:w="2879"/>
      </w:tblGrid>
      <w:tr w:rsidR="00C36E88" w14:paraId="1397FD9C" w14:textId="77777777">
        <w:tc>
          <w:tcPr>
            <w:tcW w:w="2880" w:type="dxa"/>
          </w:tcPr>
          <w:p w14:paraId="429373B3" w14:textId="77777777" w:rsidR="00C36E88" w:rsidRDefault="00000000">
            <w:r>
              <w:rPr>
                <w:sz w:val="20"/>
              </w:rPr>
              <w:t>BDM / Contact</w:t>
            </w:r>
          </w:p>
        </w:tc>
        <w:tc>
          <w:tcPr>
            <w:tcW w:w="2880" w:type="dxa"/>
          </w:tcPr>
          <w:p w14:paraId="2DCA7C7C" w14:textId="77777777" w:rsidR="00C36E88" w:rsidRDefault="00000000">
            <w:r>
              <w:rPr>
                <w:sz w:val="20"/>
              </w:rPr>
              <w:t>Contact Number</w:t>
            </w:r>
          </w:p>
        </w:tc>
        <w:tc>
          <w:tcPr>
            <w:tcW w:w="2880" w:type="dxa"/>
          </w:tcPr>
          <w:p w14:paraId="4C166E73" w14:textId="77777777" w:rsidR="00C36E88" w:rsidRDefault="00000000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>
        <w:tc>
          <w:tcPr>
            <w:tcW w:w="2880" w:type="dxa"/>
          </w:tcPr>
          <w:p w14:paraId="48E8F641" w14:textId="52D2A7F6" w:rsidR="00C36E88" w:rsidRDefault="00ED4284">
            <w:r>
              <w:t>Sam McGrath</w:t>
            </w:r>
          </w:p>
        </w:tc>
        <w:tc>
          <w:tcPr>
            <w:tcW w:w="2880" w:type="dxa"/>
          </w:tcPr>
          <w:p w14:paraId="2C3BF860" w14:textId="1CD17816" w:rsidR="00C36E88" w:rsidRDefault="00ED4284">
            <w:r>
              <w:t>01480 877 156</w:t>
            </w:r>
          </w:p>
        </w:tc>
        <w:tc>
          <w:tcPr>
            <w:tcW w:w="2880" w:type="dxa"/>
          </w:tcPr>
          <w:p w14:paraId="13B44FC6" w14:textId="6F3DE98F" w:rsidR="00C36E88" w:rsidRDefault="00ED4284">
            <w:r>
              <w:t>sam@swiftfund.co.uk</w:t>
            </w:r>
          </w:p>
        </w:tc>
      </w:tr>
      <w:tr w:rsidR="00C36E88" w14:paraId="6A898698" w14:textId="77777777">
        <w:tc>
          <w:tcPr>
            <w:tcW w:w="2880" w:type="dxa"/>
          </w:tcPr>
          <w:p w14:paraId="4A57DEC6" w14:textId="77777777" w:rsidR="00C36E88" w:rsidRDefault="00C36E88"/>
        </w:tc>
        <w:tc>
          <w:tcPr>
            <w:tcW w:w="2880" w:type="dxa"/>
          </w:tcPr>
          <w:p w14:paraId="280A2DCB" w14:textId="77777777" w:rsidR="00C36E88" w:rsidRDefault="00C36E88"/>
        </w:tc>
        <w:tc>
          <w:tcPr>
            <w:tcW w:w="2880" w:type="dxa"/>
          </w:tcPr>
          <w:p w14:paraId="298B92C0" w14:textId="77777777" w:rsidR="00C36E88" w:rsidRDefault="00C36E88"/>
        </w:tc>
      </w:tr>
      <w:tr w:rsidR="00C36E88" w14:paraId="0CEAA2BC" w14:textId="77777777">
        <w:tc>
          <w:tcPr>
            <w:tcW w:w="2880" w:type="dxa"/>
          </w:tcPr>
          <w:p w14:paraId="38FD73EC" w14:textId="77777777" w:rsidR="00C36E88" w:rsidRDefault="00C36E88"/>
        </w:tc>
        <w:tc>
          <w:tcPr>
            <w:tcW w:w="2880" w:type="dxa"/>
          </w:tcPr>
          <w:p w14:paraId="6E55047D" w14:textId="77777777" w:rsidR="00C36E88" w:rsidRDefault="00C36E88"/>
        </w:tc>
        <w:tc>
          <w:tcPr>
            <w:tcW w:w="2880" w:type="dxa"/>
          </w:tcPr>
          <w:p w14:paraId="4E9A34DB" w14:textId="77777777" w:rsidR="00C36E88" w:rsidRDefault="00C36E88"/>
        </w:tc>
      </w:tr>
      <w:tr w:rsidR="00C36E88" w14:paraId="695E782C" w14:textId="77777777">
        <w:tc>
          <w:tcPr>
            <w:tcW w:w="2880" w:type="dxa"/>
          </w:tcPr>
          <w:p w14:paraId="2071AC5D" w14:textId="77777777" w:rsidR="00C36E88" w:rsidRDefault="00C36E88"/>
        </w:tc>
        <w:tc>
          <w:tcPr>
            <w:tcW w:w="2880" w:type="dxa"/>
          </w:tcPr>
          <w:p w14:paraId="43EE29C0" w14:textId="77777777" w:rsidR="00C36E88" w:rsidRDefault="00C36E88"/>
        </w:tc>
        <w:tc>
          <w:tcPr>
            <w:tcW w:w="2880" w:type="dxa"/>
          </w:tcPr>
          <w:p w14:paraId="22C48CE8" w14:textId="77777777" w:rsidR="00C36E88" w:rsidRDefault="00C36E88"/>
        </w:tc>
      </w:tr>
      <w:tr w:rsidR="00C36E88" w14:paraId="38A29B6A" w14:textId="77777777">
        <w:tc>
          <w:tcPr>
            <w:tcW w:w="2880" w:type="dxa"/>
          </w:tcPr>
          <w:p w14:paraId="68350C4B" w14:textId="77777777" w:rsidR="00C36E88" w:rsidRDefault="00C36E88"/>
        </w:tc>
        <w:tc>
          <w:tcPr>
            <w:tcW w:w="2880" w:type="dxa"/>
          </w:tcPr>
          <w:p w14:paraId="5625910E" w14:textId="77777777" w:rsidR="00C36E88" w:rsidRDefault="00C36E88"/>
        </w:tc>
        <w:tc>
          <w:tcPr>
            <w:tcW w:w="2880" w:type="dxa"/>
          </w:tcPr>
          <w:p w14:paraId="7A3AB0EE" w14:textId="77777777" w:rsidR="00C36E88" w:rsidRDefault="00C36E88"/>
        </w:tc>
      </w:tr>
      <w:tr w:rsidR="00C36E88" w14:paraId="2923B362" w14:textId="77777777">
        <w:tc>
          <w:tcPr>
            <w:tcW w:w="2880" w:type="dxa"/>
          </w:tcPr>
          <w:p w14:paraId="5130FC36" w14:textId="77777777" w:rsidR="00C36E88" w:rsidRDefault="00C36E88"/>
        </w:tc>
        <w:tc>
          <w:tcPr>
            <w:tcW w:w="2880" w:type="dxa"/>
          </w:tcPr>
          <w:p w14:paraId="5F488120" w14:textId="77777777" w:rsidR="00C36E88" w:rsidRDefault="00C36E88"/>
        </w:tc>
        <w:tc>
          <w:tcPr>
            <w:tcW w:w="2880" w:type="dxa"/>
          </w:tcPr>
          <w:p w14:paraId="7B8E9CD6" w14:textId="77777777" w:rsidR="00C36E88" w:rsidRDefault="00C36E88"/>
        </w:tc>
      </w:tr>
      <w:tr w:rsidR="00C36E88" w14:paraId="5F30C0A5" w14:textId="77777777">
        <w:tc>
          <w:tcPr>
            <w:tcW w:w="2880" w:type="dxa"/>
          </w:tcPr>
          <w:p w14:paraId="59A570F8" w14:textId="77777777" w:rsidR="00C36E88" w:rsidRDefault="00C36E88"/>
        </w:tc>
        <w:tc>
          <w:tcPr>
            <w:tcW w:w="2880" w:type="dxa"/>
          </w:tcPr>
          <w:p w14:paraId="3AEBC70A" w14:textId="77777777" w:rsidR="00C36E88" w:rsidRDefault="00C36E88"/>
        </w:tc>
        <w:tc>
          <w:tcPr>
            <w:tcW w:w="2880" w:type="dxa"/>
          </w:tcPr>
          <w:p w14:paraId="023FA886" w14:textId="77777777" w:rsidR="00C36E88" w:rsidRDefault="00C36E88"/>
        </w:tc>
      </w:tr>
      <w:tr w:rsidR="00C36E88" w14:paraId="36540E47" w14:textId="77777777">
        <w:tc>
          <w:tcPr>
            <w:tcW w:w="2880" w:type="dxa"/>
          </w:tcPr>
          <w:p w14:paraId="6C5B5AF9" w14:textId="77777777" w:rsidR="00C36E88" w:rsidRDefault="00C36E88"/>
        </w:tc>
        <w:tc>
          <w:tcPr>
            <w:tcW w:w="2880" w:type="dxa"/>
          </w:tcPr>
          <w:p w14:paraId="07BDFBEB" w14:textId="77777777" w:rsidR="00C36E88" w:rsidRDefault="00C36E88"/>
        </w:tc>
        <w:tc>
          <w:tcPr>
            <w:tcW w:w="2880" w:type="dxa"/>
          </w:tcPr>
          <w:p w14:paraId="1E762AC8" w14:textId="77777777" w:rsidR="00C36E88" w:rsidRDefault="00C36E88"/>
        </w:tc>
      </w:tr>
      <w:tr w:rsidR="00C36E88" w14:paraId="60724FC1" w14:textId="77777777">
        <w:tc>
          <w:tcPr>
            <w:tcW w:w="2880" w:type="dxa"/>
          </w:tcPr>
          <w:p w14:paraId="51B4888B" w14:textId="77777777" w:rsidR="00C36E88" w:rsidRDefault="00C36E88"/>
        </w:tc>
        <w:tc>
          <w:tcPr>
            <w:tcW w:w="2880" w:type="dxa"/>
          </w:tcPr>
          <w:p w14:paraId="15E712AB" w14:textId="77777777" w:rsidR="00C36E88" w:rsidRDefault="00C36E88"/>
        </w:tc>
        <w:tc>
          <w:tcPr>
            <w:tcW w:w="2880" w:type="dxa"/>
          </w:tcPr>
          <w:p w14:paraId="5CC3D940" w14:textId="77777777" w:rsidR="00C36E88" w:rsidRDefault="00C36E88"/>
        </w:tc>
      </w:tr>
      <w:tr w:rsidR="00C36E88" w14:paraId="253F4F14" w14:textId="77777777">
        <w:tc>
          <w:tcPr>
            <w:tcW w:w="2880" w:type="dxa"/>
          </w:tcPr>
          <w:p w14:paraId="1C6A8159" w14:textId="77777777" w:rsidR="00C36E88" w:rsidRDefault="00C36E88"/>
        </w:tc>
        <w:tc>
          <w:tcPr>
            <w:tcW w:w="2880" w:type="dxa"/>
          </w:tcPr>
          <w:p w14:paraId="3CF0EBD4" w14:textId="77777777" w:rsidR="00C36E88" w:rsidRDefault="00C36E88"/>
        </w:tc>
        <w:tc>
          <w:tcPr>
            <w:tcW w:w="2880" w:type="dxa"/>
          </w:tcPr>
          <w:p w14:paraId="0193FC36" w14:textId="77777777" w:rsidR="00C36E88" w:rsidRDefault="00C36E88"/>
        </w:tc>
      </w:tr>
      <w:tr w:rsidR="00C36E88" w14:paraId="0E138B07" w14:textId="77777777">
        <w:tc>
          <w:tcPr>
            <w:tcW w:w="2880" w:type="dxa"/>
          </w:tcPr>
          <w:p w14:paraId="08C9733C" w14:textId="77777777" w:rsidR="00C36E88" w:rsidRDefault="00C36E88"/>
        </w:tc>
        <w:tc>
          <w:tcPr>
            <w:tcW w:w="2880" w:type="dxa"/>
          </w:tcPr>
          <w:p w14:paraId="33566FEB" w14:textId="77777777" w:rsidR="00C36E88" w:rsidRDefault="00C36E88"/>
        </w:tc>
        <w:tc>
          <w:tcPr>
            <w:tcW w:w="2880" w:type="dxa"/>
          </w:tcPr>
          <w:p w14:paraId="16106586" w14:textId="77777777" w:rsidR="00C36E88" w:rsidRDefault="00C36E88"/>
        </w:tc>
      </w:tr>
      <w:tr w:rsidR="00C36E88" w14:paraId="19D1F5DD" w14:textId="77777777">
        <w:tc>
          <w:tcPr>
            <w:tcW w:w="2880" w:type="dxa"/>
          </w:tcPr>
          <w:p w14:paraId="1EC9565C" w14:textId="77777777" w:rsidR="00C36E88" w:rsidRDefault="00C36E88"/>
        </w:tc>
        <w:tc>
          <w:tcPr>
            <w:tcW w:w="2880" w:type="dxa"/>
          </w:tcPr>
          <w:p w14:paraId="2D02DC34" w14:textId="77777777" w:rsidR="00C36E88" w:rsidRDefault="00C36E88"/>
        </w:tc>
        <w:tc>
          <w:tcPr>
            <w:tcW w:w="2880" w:type="dxa"/>
          </w:tcPr>
          <w:p w14:paraId="61C691BD" w14:textId="77777777" w:rsidR="00C36E88" w:rsidRDefault="00C36E88"/>
        </w:tc>
      </w:tr>
    </w:tbl>
    <w:p w14:paraId="26D1D430" w14:textId="77777777" w:rsidR="00C36E88" w:rsidRDefault="00000000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7"/>
        <w:gridCol w:w="2877"/>
        <w:gridCol w:w="2876"/>
      </w:tblGrid>
      <w:tr w:rsidR="00C36E88" w14:paraId="3D3DD0FC" w14:textId="77777777">
        <w:tc>
          <w:tcPr>
            <w:tcW w:w="2880" w:type="dxa"/>
          </w:tcPr>
          <w:p w14:paraId="5AC5F20E" w14:textId="77777777" w:rsidR="00C36E88" w:rsidRDefault="00000000">
            <w:r>
              <w:rPr>
                <w:sz w:val="20"/>
              </w:rPr>
              <w:t>Features</w:t>
            </w:r>
          </w:p>
        </w:tc>
        <w:tc>
          <w:tcPr>
            <w:tcW w:w="2880" w:type="dxa"/>
          </w:tcPr>
          <w:p w14:paraId="76E3DAE6" w14:textId="77777777" w:rsidR="00C36E88" w:rsidRDefault="00000000">
            <w:r>
              <w:rPr>
                <w:sz w:val="20"/>
              </w:rPr>
              <w:t>Benefits</w:t>
            </w:r>
          </w:p>
        </w:tc>
        <w:tc>
          <w:tcPr>
            <w:tcW w:w="2880" w:type="dxa"/>
          </w:tcPr>
          <w:p w14:paraId="1E51A544" w14:textId="77777777" w:rsidR="00C36E88" w:rsidRDefault="00000000">
            <w:r>
              <w:rPr>
                <w:sz w:val="20"/>
              </w:rPr>
              <w:t>Risks</w:t>
            </w:r>
          </w:p>
        </w:tc>
      </w:tr>
      <w:tr w:rsidR="00C36E88" w14:paraId="1A25BE97" w14:textId="77777777">
        <w:tc>
          <w:tcPr>
            <w:tcW w:w="2880" w:type="dxa"/>
          </w:tcPr>
          <w:p w14:paraId="07871EA1" w14:textId="1ED0A78F" w:rsidR="00C36E88" w:rsidRDefault="00ED4284">
            <w:r>
              <w:t xml:space="preserve">Commission </w:t>
            </w:r>
          </w:p>
        </w:tc>
        <w:tc>
          <w:tcPr>
            <w:tcW w:w="2880" w:type="dxa"/>
          </w:tcPr>
          <w:p w14:paraId="65AEBA1D" w14:textId="5D42465F" w:rsidR="00C36E88" w:rsidRDefault="00ED4284">
            <w:r>
              <w:t>6 - 14.5% of the funded amount</w:t>
            </w:r>
          </w:p>
        </w:tc>
        <w:tc>
          <w:tcPr>
            <w:tcW w:w="2880" w:type="dxa"/>
          </w:tcPr>
          <w:p w14:paraId="7B26CA24" w14:textId="011B2D8B" w:rsidR="00C36E88" w:rsidRDefault="00C36E88"/>
        </w:tc>
      </w:tr>
      <w:tr w:rsidR="00C36E88" w14:paraId="7BC4B1E0" w14:textId="77777777">
        <w:tc>
          <w:tcPr>
            <w:tcW w:w="2880" w:type="dxa"/>
          </w:tcPr>
          <w:p w14:paraId="350D75E8" w14:textId="10FF1E37" w:rsidR="00C36E88" w:rsidRDefault="00ED4284">
            <w:r>
              <w:t xml:space="preserve">Non homeowner </w:t>
            </w:r>
          </w:p>
        </w:tc>
        <w:tc>
          <w:tcPr>
            <w:tcW w:w="2880" w:type="dxa"/>
          </w:tcPr>
          <w:p w14:paraId="607110F5" w14:textId="0C568CBF" w:rsidR="00C36E88" w:rsidRDefault="00ED4284">
            <w:r>
              <w:t>£10k - £120k</w:t>
            </w:r>
          </w:p>
        </w:tc>
        <w:tc>
          <w:tcPr>
            <w:tcW w:w="2880" w:type="dxa"/>
          </w:tcPr>
          <w:p w14:paraId="6CA47260" w14:textId="77777777" w:rsidR="00C36E88" w:rsidRDefault="00C36E88"/>
        </w:tc>
      </w:tr>
      <w:tr w:rsidR="00C36E88" w14:paraId="6F37CEF8" w14:textId="77777777">
        <w:tc>
          <w:tcPr>
            <w:tcW w:w="2880" w:type="dxa"/>
          </w:tcPr>
          <w:p w14:paraId="43E8D8E2" w14:textId="3420E93F" w:rsidR="00C36E88" w:rsidRDefault="00ED4284">
            <w:r>
              <w:t>H</w:t>
            </w:r>
            <w:r>
              <w:t>omeowner</w:t>
            </w:r>
          </w:p>
        </w:tc>
        <w:tc>
          <w:tcPr>
            <w:tcW w:w="2880" w:type="dxa"/>
          </w:tcPr>
          <w:p w14:paraId="56D52F57" w14:textId="4D5D38BD" w:rsidR="00C36E88" w:rsidRDefault="00ED4284">
            <w:r>
              <w:t>£120k - £1M</w:t>
            </w:r>
          </w:p>
        </w:tc>
        <w:tc>
          <w:tcPr>
            <w:tcW w:w="2880" w:type="dxa"/>
          </w:tcPr>
          <w:p w14:paraId="4B860342" w14:textId="77777777" w:rsidR="00C36E88" w:rsidRDefault="00C36E88"/>
        </w:tc>
      </w:tr>
      <w:tr w:rsidR="00C36E88" w14:paraId="7927858B" w14:textId="77777777">
        <w:tc>
          <w:tcPr>
            <w:tcW w:w="2880" w:type="dxa"/>
          </w:tcPr>
          <w:p w14:paraId="4B0BF1AF" w14:textId="4685D2EE" w:rsidR="00C36E88" w:rsidRDefault="00ED4284">
            <w:r>
              <w:t>Terms</w:t>
            </w:r>
          </w:p>
        </w:tc>
        <w:tc>
          <w:tcPr>
            <w:tcW w:w="2880" w:type="dxa"/>
          </w:tcPr>
          <w:p w14:paraId="2443AE80" w14:textId="48675B0A" w:rsidR="00C36E88" w:rsidRDefault="00ED4284">
            <w:proofErr w:type="gramStart"/>
            <w:r>
              <w:t>3-12 month</w:t>
            </w:r>
            <w:proofErr w:type="gramEnd"/>
            <w:r>
              <w:t xml:space="preserve"> terms </w:t>
            </w:r>
          </w:p>
        </w:tc>
        <w:tc>
          <w:tcPr>
            <w:tcW w:w="2880" w:type="dxa"/>
          </w:tcPr>
          <w:p w14:paraId="538A3BDE" w14:textId="77777777" w:rsidR="00C36E88" w:rsidRDefault="00C36E88"/>
        </w:tc>
      </w:tr>
      <w:tr w:rsidR="00C36E88" w14:paraId="5B15CF81" w14:textId="77777777">
        <w:tc>
          <w:tcPr>
            <w:tcW w:w="2880" w:type="dxa"/>
          </w:tcPr>
          <w:p w14:paraId="7C3B13CA" w14:textId="2F920975" w:rsidR="00C36E88" w:rsidRDefault="00ED4284">
            <w:r>
              <w:t>Payments</w:t>
            </w:r>
          </w:p>
        </w:tc>
        <w:tc>
          <w:tcPr>
            <w:tcW w:w="2880" w:type="dxa"/>
          </w:tcPr>
          <w:p w14:paraId="0173149D" w14:textId="0B3B9417" w:rsidR="00C36E88" w:rsidRDefault="00ED4284">
            <w:r>
              <w:t xml:space="preserve">Daily, Weekly, Monthly payments </w:t>
            </w:r>
          </w:p>
        </w:tc>
        <w:tc>
          <w:tcPr>
            <w:tcW w:w="2880" w:type="dxa"/>
          </w:tcPr>
          <w:p w14:paraId="36EA71A0" w14:textId="77777777" w:rsidR="00C36E88" w:rsidRDefault="00C36E88"/>
        </w:tc>
      </w:tr>
    </w:tbl>
    <w:p w14:paraId="6EC67EFF" w14:textId="77777777" w:rsidR="00C36E88" w:rsidRDefault="00000000">
      <w:pPr>
        <w:pStyle w:val="Heading2"/>
      </w:pPr>
      <w: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C36E88" w14:paraId="7D4F2344" w14:textId="77777777">
        <w:tc>
          <w:tcPr>
            <w:tcW w:w="4320" w:type="dxa"/>
          </w:tcPr>
          <w:p w14:paraId="5002F57F" w14:textId="77777777" w:rsidR="00C36E88" w:rsidRDefault="00000000">
            <w:r>
              <w:rPr>
                <w:sz w:val="20"/>
              </w:rPr>
              <w:t>Assets Liked</w:t>
            </w:r>
          </w:p>
        </w:tc>
        <w:tc>
          <w:tcPr>
            <w:tcW w:w="4320" w:type="dxa"/>
          </w:tcPr>
          <w:p w14:paraId="1C90E287" w14:textId="77777777" w:rsidR="00C36E88" w:rsidRDefault="00000000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>
        <w:tc>
          <w:tcPr>
            <w:tcW w:w="4320" w:type="dxa"/>
          </w:tcPr>
          <w:p w14:paraId="6008D9D1" w14:textId="43CACA34" w:rsidR="00C36E88" w:rsidRDefault="00ED4284">
            <w:r>
              <w:t>n/a</w:t>
            </w:r>
          </w:p>
        </w:tc>
        <w:tc>
          <w:tcPr>
            <w:tcW w:w="4320" w:type="dxa"/>
          </w:tcPr>
          <w:p w14:paraId="4E991957" w14:textId="0A5F841F" w:rsidR="00C36E88" w:rsidRDefault="00ED4284">
            <w:r>
              <w:t>n/a</w:t>
            </w:r>
          </w:p>
        </w:tc>
      </w:tr>
      <w:tr w:rsidR="00C36E88" w14:paraId="3320BBBF" w14:textId="77777777">
        <w:tc>
          <w:tcPr>
            <w:tcW w:w="4320" w:type="dxa"/>
          </w:tcPr>
          <w:p w14:paraId="31FA86E7" w14:textId="77777777" w:rsidR="00C36E88" w:rsidRDefault="00C36E88"/>
        </w:tc>
        <w:tc>
          <w:tcPr>
            <w:tcW w:w="4320" w:type="dxa"/>
          </w:tcPr>
          <w:p w14:paraId="731621EF" w14:textId="77777777" w:rsidR="00C36E88" w:rsidRDefault="00C36E88"/>
        </w:tc>
      </w:tr>
      <w:tr w:rsidR="00C36E88" w14:paraId="6415B227" w14:textId="77777777">
        <w:tc>
          <w:tcPr>
            <w:tcW w:w="4320" w:type="dxa"/>
          </w:tcPr>
          <w:p w14:paraId="09CF53D9" w14:textId="77777777" w:rsidR="00C36E88" w:rsidRDefault="00C36E88"/>
        </w:tc>
        <w:tc>
          <w:tcPr>
            <w:tcW w:w="4320" w:type="dxa"/>
          </w:tcPr>
          <w:p w14:paraId="71D06DEB" w14:textId="77777777" w:rsidR="00C36E88" w:rsidRDefault="00C36E88"/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9B77C6"/>
    <w:rsid w:val="00AA1D8D"/>
    <w:rsid w:val="00B4228E"/>
    <w:rsid w:val="00B47730"/>
    <w:rsid w:val="00C36E88"/>
    <w:rsid w:val="00CB0664"/>
    <w:rsid w:val="00ED4284"/>
    <w:rsid w:val="00EF6263"/>
    <w:rsid w:val="00F0471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492</Characters>
  <Application>Microsoft Office Word</Application>
  <DocSecurity>0</DocSecurity>
  <Lines>246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Sam McGrath</cp:lastModifiedBy>
  <cp:revision>2</cp:revision>
  <dcterms:created xsi:type="dcterms:W3CDTF">2026-04-16T10:50:00Z</dcterms:created>
  <dcterms:modified xsi:type="dcterms:W3CDTF">2026-04-16T10:50:00Z</dcterms:modified>
  <cp:category/>
</cp:coreProperties>
</file>